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Tankraum </w:t>
            </w:r>
          </w:p>
          <w:p>
            <w:pPr>
              <w:spacing w:before="0" w:after="0"/>
            </w:pPr>
            <w:r>
              <w:t>UG</w:t>
            </w:r>
          </w:p>
          <w:p>
            <w:pPr>
              <w:spacing w:before="0" w:after="0"/>
            </w:pPr>
            <w:r>
              <w:t>Öltank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Flachdichtung</w:t>
            </w:r>
          </w:p>
          <w:p>
            <w:pPr>
              <w:spacing w:before="0" w:after="0"/>
            </w:pPr>
            <w:r>
              <w:t>Öltank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152233619" name="019ecb66-1b57-7e6e-b33e-aa05db3324c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16857297" name="019ecb66-1b57-7e6e-b33e-aa05db3324c0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050793499" name="019ecb68-54cf-7718-9fd2-f84bf7ab73b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56306184" name="019ecb68-54cf-7718-9fd2-f84bf7ab73bf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Waschküche </w:t>
            </w:r>
          </w:p>
          <w:p>
            <w:pPr>
              <w:spacing w:before="0" w:after="0"/>
            </w:pPr>
            <w:r>
              <w:t>UG</w:t>
            </w:r>
          </w:p>
          <w:p>
            <w:pPr>
              <w:spacing w:before="0" w:after="0"/>
            </w:pPr>
            <w:r>
              <w:t>Elektrotableau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Elektrotableau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875023661" name="019ecb69-965c-7f88-ba2b-f16ee1c8130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61993200" name="019ecb69-965c-7f88-ba2b-f16ee1c81306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028358238" name="019ecb69-ba01-7148-9dad-d40aa68fe47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36110815" name="019ecb69-ba01-7148-9dad-d40aa68fe47f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Heizungsraum </w:t>
            </w:r>
          </w:p>
          <w:p>
            <w:pPr>
              <w:spacing w:before="0" w:after="0"/>
            </w:pPr>
            <w:r>
              <w:t>UG</w:t>
            </w:r>
          </w:p>
          <w:p>
            <w:pPr>
              <w:spacing w:before="0" w:after="0"/>
            </w:pPr>
            <w:r>
              <w:t>Boiler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Flachdichtung</w:t>
            </w:r>
          </w:p>
          <w:p>
            <w:pPr>
              <w:spacing w:before="0" w:after="0"/>
            </w:pPr>
            <w:r>
              <w:t>Boiler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470499824" name="019ecb6b-29b9-7876-b372-21c2edcfe02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94232246" name="019ecb6b-29b9-7876-b372-21c2edcfe024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751490235" name="019ecb6b-4d38-7c54-b399-1a54e16629e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73365737" name="019ecb6b-4d38-7c54-b399-1a54e16629e6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Gesamtes Haus </w:t>
            </w:r>
          </w:p>
          <w:p>
            <w:pPr>
              <w:spacing w:before="0" w:after="0"/>
            </w:pPr>
            <w:r>
              <w:t>EG-DG </w:t>
            </w:r>
          </w:p>
          <w:p>
            <w:pPr>
              <w:spacing w:before="0" w:after="0"/>
            </w:pPr>
            <w:r>
              <w:t>Decke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VM-11</w:t>
            </w:r>
          </w:p>
          <w:p>
            <w:pPr>
              <w:spacing w:before="0" w:after="0"/>
            </w:pPr>
            <w:r>
              <w:t>Verputz </w:t>
            </w:r>
          </w:p>
          <w:p>
            <w:pPr>
              <w:spacing w:before="0" w:after="0"/>
            </w:pPr>
            <w:r>
              <w:t>Decke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067761381" name="019ecb9c-6777-7be0-8d21-5f701e72f5f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78090335" name="019ecb9c-6777-7be0-8d21-5f701e72f5fd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1166701330" name="019ecb9c-ab7b-7b7e-9308-d8bdfb808ab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45967945" name="019ecb9c-ab7b-7b7e-9308-d8bdfb808ab0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2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Buacherweg 15, Niederrohrdorf</w:t>
          </w:r>
        </w:p>
        <w:p>
          <w:pPr>
            <w:spacing w:before="0" w:after="0"/>
          </w:pPr>
          <w:r>
            <w:t>DN 973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footer.xml" Type="http://schemas.openxmlformats.org/officeDocument/2006/relationships/footer" Id="rId12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